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4125" w14:textId="45679ED9" w:rsidR="004F11B7" w:rsidRDefault="009C2356" w:rsidP="001951C8">
      <w:pPr>
        <w:pStyle w:val="Tittel"/>
        <w:rPr>
          <w:lang w:val="nb-NO"/>
        </w:rPr>
      </w:pPr>
      <w:r w:rsidRPr="00EB779C">
        <w:rPr>
          <w:lang w:val="nb-NO"/>
        </w:rPr>
        <w:t xml:space="preserve">Leverandørinformasjon </w:t>
      </w:r>
    </w:p>
    <w:p w14:paraId="5D89153C" w14:textId="5D934CD2" w:rsidR="004F11B7" w:rsidRPr="00B32937" w:rsidRDefault="009C2356">
      <w:pPr>
        <w:pStyle w:val="Overskrift1"/>
        <w:rPr>
          <w:lang w:val="nb-NO"/>
        </w:rPr>
      </w:pPr>
      <w:r w:rsidRPr="00B32937">
        <w:rPr>
          <w:lang w:val="nb-NO"/>
        </w:rPr>
        <w:t>1. Leverandørinformasjon</w:t>
      </w:r>
      <w:r w:rsidR="0093649D" w:rsidRPr="00B32937">
        <w:rPr>
          <w:lang w:val="nb-NO"/>
        </w:rPr>
        <w:t xml:space="preserve"> </w:t>
      </w:r>
      <w:r w:rsidR="00B32937" w:rsidRPr="00B32937">
        <w:rPr>
          <w:lang w:val="nb-NO"/>
        </w:rPr>
        <w:t>– fylles ut av l</w:t>
      </w:r>
      <w:r w:rsidR="00B32937">
        <w:rPr>
          <w:lang w:val="nb-NO"/>
        </w:rPr>
        <w:t>everandør</w:t>
      </w:r>
    </w:p>
    <w:tbl>
      <w:tblPr>
        <w:tblStyle w:val="Middelsrutenett3uthevingsfarge1"/>
        <w:tblW w:w="0" w:type="auto"/>
        <w:tblLook w:val="04A0" w:firstRow="1" w:lastRow="0" w:firstColumn="1" w:lastColumn="0" w:noHBand="0" w:noVBand="1"/>
      </w:tblPr>
      <w:tblGrid>
        <w:gridCol w:w="2878"/>
        <w:gridCol w:w="3633"/>
        <w:gridCol w:w="2109"/>
      </w:tblGrid>
      <w:tr w:rsidR="004F11B7" w14:paraId="5714BB93" w14:textId="77777777" w:rsidTr="00FB35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8" w:type="dxa"/>
          </w:tcPr>
          <w:p w14:paraId="6F00951B" w14:textId="77777777" w:rsidR="004F11B7" w:rsidRPr="00EB779C" w:rsidRDefault="009C2356">
            <w:pPr>
              <w:rPr>
                <w:b w:val="0"/>
                <w:bCs w:val="0"/>
              </w:rPr>
            </w:pPr>
            <w:r w:rsidRPr="00EB779C">
              <w:rPr>
                <w:b w:val="0"/>
                <w:bCs w:val="0"/>
              </w:rPr>
              <w:t>Felt</w:t>
            </w:r>
          </w:p>
        </w:tc>
        <w:tc>
          <w:tcPr>
            <w:tcW w:w="3633" w:type="dxa"/>
          </w:tcPr>
          <w:p w14:paraId="046525BF" w14:textId="77777777" w:rsidR="004F11B7" w:rsidRDefault="009C235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Veiledning</w:t>
            </w:r>
          </w:p>
        </w:tc>
        <w:tc>
          <w:tcPr>
            <w:tcW w:w="2109" w:type="dxa"/>
          </w:tcPr>
          <w:p w14:paraId="3765CA75" w14:textId="77777777" w:rsidR="004F11B7" w:rsidRDefault="009C235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Svar</w:t>
            </w:r>
          </w:p>
        </w:tc>
      </w:tr>
      <w:tr w:rsidR="004F11B7" w:rsidRPr="005C39B8" w14:paraId="02C59460" w14:textId="77777777" w:rsidTr="00FB35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8" w:type="dxa"/>
          </w:tcPr>
          <w:p w14:paraId="516CE4C5" w14:textId="77777777" w:rsidR="004F11B7" w:rsidRPr="00EB779C" w:rsidRDefault="009C2356">
            <w:pPr>
              <w:rPr>
                <w:b w:val="0"/>
                <w:bCs w:val="0"/>
              </w:rPr>
            </w:pPr>
            <w:r w:rsidRPr="00EB779C">
              <w:rPr>
                <w:b w:val="0"/>
                <w:bCs w:val="0"/>
              </w:rPr>
              <w:t>Firmanavn</w:t>
            </w:r>
          </w:p>
        </w:tc>
        <w:tc>
          <w:tcPr>
            <w:tcW w:w="3633" w:type="dxa"/>
          </w:tcPr>
          <w:p w14:paraId="599148C2" w14:textId="77777777" w:rsidR="004F11B7" w:rsidRDefault="009C23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Oppgi juridisk firmanavn</w:t>
            </w:r>
          </w:p>
        </w:tc>
        <w:tc>
          <w:tcPr>
            <w:tcW w:w="2109" w:type="dxa"/>
          </w:tcPr>
          <w:p w14:paraId="35A12999" w14:textId="0630CEDF" w:rsidR="004F11B7" w:rsidRPr="005C39B8" w:rsidRDefault="004F11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b-NO"/>
              </w:rPr>
            </w:pPr>
          </w:p>
        </w:tc>
      </w:tr>
      <w:tr w:rsidR="004F11B7" w:rsidRPr="005C39B8" w14:paraId="035CD1AB" w14:textId="77777777" w:rsidTr="00FB35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8" w:type="dxa"/>
          </w:tcPr>
          <w:p w14:paraId="70D9C66B" w14:textId="77777777" w:rsidR="004F11B7" w:rsidRPr="00EB779C" w:rsidRDefault="009C2356">
            <w:pPr>
              <w:rPr>
                <w:b w:val="0"/>
                <w:bCs w:val="0"/>
              </w:rPr>
            </w:pPr>
            <w:r w:rsidRPr="00EB779C">
              <w:rPr>
                <w:b w:val="0"/>
                <w:bCs w:val="0"/>
              </w:rPr>
              <w:t>Organisasjonsnummer</w:t>
            </w:r>
          </w:p>
        </w:tc>
        <w:tc>
          <w:tcPr>
            <w:tcW w:w="3633" w:type="dxa"/>
          </w:tcPr>
          <w:p w14:paraId="6D9DE2C5" w14:textId="0864DC47" w:rsidR="004F11B7" w:rsidRDefault="009C23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 siffer</w:t>
            </w:r>
            <w:r w:rsidR="00D94381">
              <w:t xml:space="preserve"> for norske leveran</w:t>
            </w:r>
            <w:r w:rsidR="001402CC">
              <w:t>dører</w:t>
            </w:r>
          </w:p>
        </w:tc>
        <w:tc>
          <w:tcPr>
            <w:tcW w:w="2109" w:type="dxa"/>
          </w:tcPr>
          <w:p w14:paraId="5D117FB3" w14:textId="197CEDE5" w:rsidR="004F11B7" w:rsidRPr="005C39B8" w:rsidRDefault="004F11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</w:p>
        </w:tc>
      </w:tr>
      <w:tr w:rsidR="004F11B7" w:rsidRPr="005C39B8" w14:paraId="109085CD" w14:textId="77777777" w:rsidTr="00FB35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8" w:type="dxa"/>
          </w:tcPr>
          <w:p w14:paraId="1AE44638" w14:textId="77777777" w:rsidR="004F11B7" w:rsidRPr="00EB779C" w:rsidRDefault="009C2356">
            <w:pPr>
              <w:rPr>
                <w:b w:val="0"/>
                <w:bCs w:val="0"/>
              </w:rPr>
            </w:pPr>
            <w:r w:rsidRPr="00EB779C">
              <w:rPr>
                <w:b w:val="0"/>
                <w:bCs w:val="0"/>
              </w:rPr>
              <w:t>Firmaadresse</w:t>
            </w:r>
          </w:p>
        </w:tc>
        <w:tc>
          <w:tcPr>
            <w:tcW w:w="3633" w:type="dxa"/>
          </w:tcPr>
          <w:p w14:paraId="4266958E" w14:textId="77777777" w:rsidR="004F11B7" w:rsidRDefault="009C23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Full adresse</w:t>
            </w:r>
          </w:p>
        </w:tc>
        <w:tc>
          <w:tcPr>
            <w:tcW w:w="2109" w:type="dxa"/>
          </w:tcPr>
          <w:p w14:paraId="74843FCD" w14:textId="68BF3C76" w:rsidR="004F11B7" w:rsidRPr="005C39B8" w:rsidRDefault="004F11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b-NO"/>
              </w:rPr>
            </w:pPr>
          </w:p>
        </w:tc>
      </w:tr>
      <w:tr w:rsidR="004F11B7" w:rsidRPr="005C39B8" w14:paraId="4CFCAA64" w14:textId="77777777" w:rsidTr="00FB35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8" w:type="dxa"/>
          </w:tcPr>
          <w:p w14:paraId="1369B35C" w14:textId="6D5DB812" w:rsidR="004F11B7" w:rsidRPr="00EB779C" w:rsidRDefault="009C2356">
            <w:pPr>
              <w:rPr>
                <w:b w:val="0"/>
                <w:bCs w:val="0"/>
              </w:rPr>
            </w:pPr>
            <w:r w:rsidRPr="00EB779C">
              <w:rPr>
                <w:b w:val="0"/>
                <w:bCs w:val="0"/>
              </w:rPr>
              <w:t xml:space="preserve">Postnummer / </w:t>
            </w:r>
            <w:r w:rsidR="00B85E77">
              <w:rPr>
                <w:b w:val="0"/>
                <w:bCs w:val="0"/>
              </w:rPr>
              <w:t>S</w:t>
            </w:r>
            <w:r w:rsidRPr="00EB779C">
              <w:rPr>
                <w:b w:val="0"/>
                <w:bCs w:val="0"/>
              </w:rPr>
              <w:t>ted</w:t>
            </w:r>
          </w:p>
        </w:tc>
        <w:tc>
          <w:tcPr>
            <w:tcW w:w="3633" w:type="dxa"/>
          </w:tcPr>
          <w:p w14:paraId="59129880" w14:textId="77777777" w:rsidR="004F11B7" w:rsidRDefault="009C23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Standard format</w:t>
            </w:r>
          </w:p>
        </w:tc>
        <w:tc>
          <w:tcPr>
            <w:tcW w:w="2109" w:type="dxa"/>
          </w:tcPr>
          <w:p w14:paraId="39715CAA" w14:textId="0B7F65A5" w:rsidR="004F11B7" w:rsidRPr="005C39B8" w:rsidRDefault="004F11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</w:p>
        </w:tc>
      </w:tr>
      <w:tr w:rsidR="004F11B7" w:rsidRPr="005C39B8" w14:paraId="6F95342E" w14:textId="77777777" w:rsidTr="00FB35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8" w:type="dxa"/>
          </w:tcPr>
          <w:p w14:paraId="1421A6DB" w14:textId="77777777" w:rsidR="004F11B7" w:rsidRPr="00EB779C" w:rsidRDefault="009C2356">
            <w:pPr>
              <w:rPr>
                <w:b w:val="0"/>
                <w:bCs w:val="0"/>
              </w:rPr>
            </w:pPr>
            <w:r w:rsidRPr="00EB779C">
              <w:rPr>
                <w:b w:val="0"/>
                <w:bCs w:val="0"/>
              </w:rPr>
              <w:t>Land</w:t>
            </w:r>
          </w:p>
        </w:tc>
        <w:tc>
          <w:tcPr>
            <w:tcW w:w="3633" w:type="dxa"/>
          </w:tcPr>
          <w:p w14:paraId="6A0AE1F1" w14:textId="0A3B43BF" w:rsidR="004F11B7" w:rsidRPr="00EB779C" w:rsidRDefault="00BA50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b-NO"/>
              </w:rPr>
            </w:pPr>
            <w:r>
              <w:rPr>
                <w:lang w:val="nb-NO"/>
              </w:rPr>
              <w:t>Land firma tilhører</w:t>
            </w:r>
          </w:p>
        </w:tc>
        <w:tc>
          <w:tcPr>
            <w:tcW w:w="2109" w:type="dxa"/>
          </w:tcPr>
          <w:p w14:paraId="3E8AD835" w14:textId="76748E9E" w:rsidR="004F11B7" w:rsidRPr="005C39B8" w:rsidRDefault="004F11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b-NO"/>
              </w:rPr>
            </w:pPr>
          </w:p>
        </w:tc>
      </w:tr>
      <w:tr w:rsidR="004F11B7" w:rsidRPr="005C39B8" w14:paraId="3D6DBCE7" w14:textId="77777777" w:rsidTr="00FB35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8" w:type="dxa"/>
          </w:tcPr>
          <w:p w14:paraId="49FFBB20" w14:textId="77777777" w:rsidR="004F11B7" w:rsidRPr="00EB779C" w:rsidRDefault="009C2356">
            <w:pPr>
              <w:rPr>
                <w:b w:val="0"/>
                <w:bCs w:val="0"/>
              </w:rPr>
            </w:pPr>
            <w:r w:rsidRPr="00EB779C">
              <w:rPr>
                <w:b w:val="0"/>
                <w:bCs w:val="0"/>
              </w:rPr>
              <w:t>Web-adresse</w:t>
            </w:r>
          </w:p>
        </w:tc>
        <w:tc>
          <w:tcPr>
            <w:tcW w:w="3633" w:type="dxa"/>
          </w:tcPr>
          <w:p w14:paraId="72BAA28C" w14:textId="77777777" w:rsidR="004F11B7" w:rsidRDefault="009C23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Full URL</w:t>
            </w:r>
          </w:p>
        </w:tc>
        <w:tc>
          <w:tcPr>
            <w:tcW w:w="2109" w:type="dxa"/>
          </w:tcPr>
          <w:p w14:paraId="7CFAD296" w14:textId="4206AA1C" w:rsidR="004F11B7" w:rsidRPr="005C39B8" w:rsidRDefault="004F11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</w:p>
        </w:tc>
      </w:tr>
      <w:tr w:rsidR="004F11B7" w14:paraId="624A53D8" w14:textId="77777777" w:rsidTr="00FB35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8" w:type="dxa"/>
          </w:tcPr>
          <w:p w14:paraId="35F4BFDD" w14:textId="27C84DCA" w:rsidR="004F11B7" w:rsidRPr="00EB779C" w:rsidRDefault="009C2356">
            <w:pPr>
              <w:rPr>
                <w:b w:val="0"/>
                <w:bCs w:val="0"/>
              </w:rPr>
            </w:pPr>
            <w:r w:rsidRPr="00EB779C">
              <w:rPr>
                <w:b w:val="0"/>
                <w:bCs w:val="0"/>
              </w:rPr>
              <w:t>Telefon</w:t>
            </w:r>
            <w:r w:rsidR="00B85E77">
              <w:rPr>
                <w:b w:val="0"/>
                <w:bCs w:val="0"/>
              </w:rPr>
              <w:t>/Mobil</w:t>
            </w:r>
          </w:p>
        </w:tc>
        <w:tc>
          <w:tcPr>
            <w:tcW w:w="3633" w:type="dxa"/>
          </w:tcPr>
          <w:p w14:paraId="097141E1" w14:textId="77777777" w:rsidR="004F11B7" w:rsidRDefault="009C23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Hovednummer inkl. landskode</w:t>
            </w:r>
          </w:p>
        </w:tc>
        <w:tc>
          <w:tcPr>
            <w:tcW w:w="2109" w:type="dxa"/>
          </w:tcPr>
          <w:p w14:paraId="58F8F7E1" w14:textId="3CAEB018" w:rsidR="004F11B7" w:rsidRDefault="004F11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F11B7" w14:paraId="033DFA53" w14:textId="77777777" w:rsidTr="00FB35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8" w:type="dxa"/>
          </w:tcPr>
          <w:p w14:paraId="587F6EE4" w14:textId="77777777" w:rsidR="004F11B7" w:rsidRPr="00EB779C" w:rsidRDefault="009C2356">
            <w:pPr>
              <w:rPr>
                <w:b w:val="0"/>
                <w:bCs w:val="0"/>
              </w:rPr>
            </w:pPr>
            <w:r w:rsidRPr="00EB779C">
              <w:rPr>
                <w:b w:val="0"/>
                <w:bCs w:val="0"/>
              </w:rPr>
              <w:t>E-post</w:t>
            </w:r>
          </w:p>
        </w:tc>
        <w:tc>
          <w:tcPr>
            <w:tcW w:w="3633" w:type="dxa"/>
          </w:tcPr>
          <w:p w14:paraId="2BCE1079" w14:textId="0B89B242" w:rsidR="004F11B7" w:rsidRDefault="009C23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Generell </w:t>
            </w:r>
            <w:r w:rsidR="00014B8E">
              <w:t xml:space="preserve">firma </w:t>
            </w:r>
            <w:r>
              <w:t>e-postadresse</w:t>
            </w:r>
          </w:p>
        </w:tc>
        <w:tc>
          <w:tcPr>
            <w:tcW w:w="2109" w:type="dxa"/>
          </w:tcPr>
          <w:p w14:paraId="1B5ABE29" w14:textId="3C8837C9" w:rsidR="004F11B7" w:rsidRDefault="004F11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F11B7" w14:paraId="397E3823" w14:textId="77777777" w:rsidTr="00FB35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8" w:type="dxa"/>
          </w:tcPr>
          <w:p w14:paraId="7BB8E3F1" w14:textId="77777777" w:rsidR="004F11B7" w:rsidRPr="00EB779C" w:rsidRDefault="009C2356">
            <w:pPr>
              <w:rPr>
                <w:b w:val="0"/>
                <w:bCs w:val="0"/>
              </w:rPr>
            </w:pPr>
            <w:r w:rsidRPr="00EB779C">
              <w:rPr>
                <w:b w:val="0"/>
                <w:bCs w:val="0"/>
              </w:rPr>
              <w:t>Betalingsbetingelse</w:t>
            </w:r>
          </w:p>
        </w:tc>
        <w:tc>
          <w:tcPr>
            <w:tcW w:w="3633" w:type="dxa"/>
          </w:tcPr>
          <w:p w14:paraId="7F0D91AE" w14:textId="08741F68" w:rsidR="004F11B7" w:rsidRPr="00EB779C" w:rsidRDefault="009364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b-NO"/>
              </w:rPr>
            </w:pPr>
            <w:r>
              <w:rPr>
                <w:lang w:val="nb-NO"/>
              </w:rPr>
              <w:t>Standard</w:t>
            </w:r>
            <w:r w:rsidR="00EB779C" w:rsidRPr="00EB779C">
              <w:rPr>
                <w:lang w:val="nb-NO"/>
              </w:rPr>
              <w:t xml:space="preserve"> </w:t>
            </w:r>
            <w:r>
              <w:rPr>
                <w:lang w:val="nb-NO"/>
              </w:rPr>
              <w:t xml:space="preserve">netto </w:t>
            </w:r>
            <w:r w:rsidR="00EB779C" w:rsidRPr="00EB779C">
              <w:rPr>
                <w:lang w:val="nb-NO"/>
              </w:rPr>
              <w:t>30 d</w:t>
            </w:r>
            <w:r w:rsidR="00EB779C">
              <w:rPr>
                <w:lang w:val="nb-NO"/>
              </w:rPr>
              <w:t xml:space="preserve">ager </w:t>
            </w:r>
          </w:p>
        </w:tc>
        <w:tc>
          <w:tcPr>
            <w:tcW w:w="2109" w:type="dxa"/>
          </w:tcPr>
          <w:p w14:paraId="469ABE2A" w14:textId="3729C3F1" w:rsidR="004F11B7" w:rsidRDefault="00014B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Netto 30 dager</w:t>
            </w:r>
          </w:p>
        </w:tc>
      </w:tr>
      <w:tr w:rsidR="004F11B7" w14:paraId="1C9EEF51" w14:textId="77777777" w:rsidTr="00FB35A4">
        <w:trPr>
          <w:trHeight w:val="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8" w:type="dxa"/>
          </w:tcPr>
          <w:p w14:paraId="3A3C5940" w14:textId="77777777" w:rsidR="004F11B7" w:rsidRPr="00EB779C" w:rsidRDefault="009C2356">
            <w:pPr>
              <w:rPr>
                <w:b w:val="0"/>
                <w:bCs w:val="0"/>
              </w:rPr>
            </w:pPr>
            <w:r w:rsidRPr="00EB779C">
              <w:rPr>
                <w:b w:val="0"/>
                <w:bCs w:val="0"/>
              </w:rPr>
              <w:t>Bankkontonummer</w:t>
            </w:r>
          </w:p>
        </w:tc>
        <w:tc>
          <w:tcPr>
            <w:tcW w:w="3633" w:type="dxa"/>
          </w:tcPr>
          <w:p w14:paraId="3838D17B" w14:textId="77777777" w:rsidR="004F11B7" w:rsidRDefault="009C23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 siffer</w:t>
            </w:r>
          </w:p>
        </w:tc>
        <w:tc>
          <w:tcPr>
            <w:tcW w:w="2109" w:type="dxa"/>
          </w:tcPr>
          <w:p w14:paraId="76C91E5E" w14:textId="10A7A16B" w:rsidR="004F11B7" w:rsidRDefault="004F11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F11B7" w:rsidRPr="00600550" w14:paraId="1FE2782D" w14:textId="77777777" w:rsidTr="00FB35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8" w:type="dxa"/>
          </w:tcPr>
          <w:p w14:paraId="184FB0F3" w14:textId="77777777" w:rsidR="004F11B7" w:rsidRPr="00EB779C" w:rsidRDefault="009C2356">
            <w:pPr>
              <w:rPr>
                <w:b w:val="0"/>
                <w:bCs w:val="0"/>
              </w:rPr>
            </w:pPr>
            <w:r w:rsidRPr="00EB779C">
              <w:rPr>
                <w:b w:val="0"/>
                <w:bCs w:val="0"/>
              </w:rPr>
              <w:t>Valuta</w:t>
            </w:r>
          </w:p>
        </w:tc>
        <w:tc>
          <w:tcPr>
            <w:tcW w:w="3633" w:type="dxa"/>
          </w:tcPr>
          <w:p w14:paraId="4444086F" w14:textId="421D9FD5" w:rsidR="004F11B7" w:rsidRPr="00E60B87" w:rsidRDefault="00E60B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b-NO"/>
              </w:rPr>
            </w:pPr>
            <w:r w:rsidRPr="00E60B87">
              <w:rPr>
                <w:lang w:val="nb-NO"/>
              </w:rPr>
              <w:t>Valuta som brukes p</w:t>
            </w:r>
            <w:r>
              <w:rPr>
                <w:lang w:val="nb-NO"/>
              </w:rPr>
              <w:t>å faktura</w:t>
            </w:r>
          </w:p>
        </w:tc>
        <w:tc>
          <w:tcPr>
            <w:tcW w:w="2109" w:type="dxa"/>
          </w:tcPr>
          <w:p w14:paraId="01045FF9" w14:textId="6A2AD5C7" w:rsidR="004F11B7" w:rsidRPr="00825700" w:rsidRDefault="004F11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b-NO"/>
              </w:rPr>
            </w:pPr>
          </w:p>
        </w:tc>
      </w:tr>
    </w:tbl>
    <w:p w14:paraId="36A157F7" w14:textId="77777777" w:rsidR="0072468C" w:rsidRPr="00825700" w:rsidRDefault="0072468C">
      <w:pPr>
        <w:rPr>
          <w:lang w:val="nb-NO"/>
        </w:rPr>
      </w:pPr>
    </w:p>
    <w:p w14:paraId="6FB25129" w14:textId="0D789ABB" w:rsidR="00FC4BAC" w:rsidRPr="00FC4BAC" w:rsidRDefault="00FC4BAC">
      <w:pPr>
        <w:rPr>
          <w:lang w:val="nb-NO"/>
        </w:rPr>
      </w:pPr>
      <w:r w:rsidRPr="00FC4BAC">
        <w:rPr>
          <w:lang w:val="nb-NO"/>
        </w:rPr>
        <w:t xml:space="preserve">Feltene under fylles kun </w:t>
      </w:r>
      <w:r>
        <w:rPr>
          <w:lang w:val="nb-NO"/>
        </w:rPr>
        <w:t>ut ved Utenlandsk leverandør</w:t>
      </w:r>
      <w:r w:rsidR="00F45F1E">
        <w:rPr>
          <w:lang w:val="nb-NO"/>
        </w:rPr>
        <w:t>:</w:t>
      </w:r>
    </w:p>
    <w:tbl>
      <w:tblPr>
        <w:tblStyle w:val="Middelsrutenett3uthevingsfarge1"/>
        <w:tblW w:w="0" w:type="auto"/>
        <w:tblLook w:val="04A0" w:firstRow="1" w:lastRow="0" w:firstColumn="1" w:lastColumn="0" w:noHBand="0" w:noVBand="1"/>
      </w:tblPr>
      <w:tblGrid>
        <w:gridCol w:w="2878"/>
        <w:gridCol w:w="3633"/>
        <w:gridCol w:w="2109"/>
      </w:tblGrid>
      <w:tr w:rsidR="004F11B7" w:rsidRPr="00A43568" w14:paraId="0F5FF369" w14:textId="77777777" w:rsidTr="00FB35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8" w:type="dxa"/>
          </w:tcPr>
          <w:p w14:paraId="4E2909F9" w14:textId="77777777" w:rsidR="004F11B7" w:rsidRPr="00EB779C" w:rsidRDefault="009C2356">
            <w:pPr>
              <w:rPr>
                <w:b w:val="0"/>
                <w:bCs w:val="0"/>
              </w:rPr>
            </w:pPr>
            <w:r w:rsidRPr="00EB779C">
              <w:rPr>
                <w:b w:val="0"/>
                <w:bCs w:val="0"/>
              </w:rPr>
              <w:t>Utenlandsk leverandør</w:t>
            </w:r>
          </w:p>
        </w:tc>
        <w:tc>
          <w:tcPr>
            <w:tcW w:w="3633" w:type="dxa"/>
          </w:tcPr>
          <w:p w14:paraId="17708092" w14:textId="5E644774" w:rsidR="004F11B7" w:rsidRPr="00AC64E2" w:rsidRDefault="004F11B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nb-NO"/>
              </w:rPr>
            </w:pPr>
          </w:p>
        </w:tc>
        <w:tc>
          <w:tcPr>
            <w:tcW w:w="2109" w:type="dxa"/>
          </w:tcPr>
          <w:p w14:paraId="52011A6F" w14:textId="2C6BE419" w:rsidR="004F11B7" w:rsidRPr="00A43568" w:rsidRDefault="004F11B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</w:p>
        </w:tc>
      </w:tr>
      <w:tr w:rsidR="004F11B7" w:rsidRPr="00600550" w14:paraId="60B668B0" w14:textId="77777777" w:rsidTr="00FB35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8" w:type="dxa"/>
          </w:tcPr>
          <w:p w14:paraId="6F09C9E0" w14:textId="77777777" w:rsidR="004F11B7" w:rsidRPr="00EB779C" w:rsidRDefault="009C2356">
            <w:pPr>
              <w:rPr>
                <w:b w:val="0"/>
                <w:bCs w:val="0"/>
              </w:rPr>
            </w:pPr>
            <w:r w:rsidRPr="00EB779C">
              <w:rPr>
                <w:b w:val="0"/>
                <w:bCs w:val="0"/>
              </w:rPr>
              <w:t>IBAN</w:t>
            </w:r>
          </w:p>
        </w:tc>
        <w:tc>
          <w:tcPr>
            <w:tcW w:w="3633" w:type="dxa"/>
          </w:tcPr>
          <w:p w14:paraId="65928232" w14:textId="740AE569" w:rsidR="004F11B7" w:rsidRPr="00EC71C4" w:rsidRDefault="00EC71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b-NO"/>
              </w:rPr>
            </w:pPr>
            <w:r>
              <w:rPr>
                <w:lang w:val="nb-NO"/>
              </w:rPr>
              <w:t>G</w:t>
            </w:r>
            <w:r w:rsidRPr="00EC71C4">
              <w:rPr>
                <w:lang w:val="nb-NO"/>
              </w:rPr>
              <w:t>jelder kun selskap uten norsk bankkonto</w:t>
            </w:r>
          </w:p>
        </w:tc>
        <w:tc>
          <w:tcPr>
            <w:tcW w:w="2109" w:type="dxa"/>
          </w:tcPr>
          <w:p w14:paraId="4099A0B0" w14:textId="31E28E4B" w:rsidR="004F11B7" w:rsidRPr="00EC71C4" w:rsidRDefault="004F11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b-NO"/>
              </w:rPr>
            </w:pPr>
          </w:p>
        </w:tc>
      </w:tr>
      <w:tr w:rsidR="004F11B7" w:rsidRPr="00600550" w14:paraId="5EBA15AB" w14:textId="77777777" w:rsidTr="00FB35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8" w:type="dxa"/>
          </w:tcPr>
          <w:p w14:paraId="50DAFF3A" w14:textId="77777777" w:rsidR="004F11B7" w:rsidRPr="00EB779C" w:rsidRDefault="009C2356">
            <w:pPr>
              <w:rPr>
                <w:b w:val="0"/>
                <w:bCs w:val="0"/>
              </w:rPr>
            </w:pPr>
            <w:r w:rsidRPr="00EB779C">
              <w:rPr>
                <w:b w:val="0"/>
                <w:bCs w:val="0"/>
              </w:rPr>
              <w:t>SWIFT</w:t>
            </w:r>
          </w:p>
        </w:tc>
        <w:tc>
          <w:tcPr>
            <w:tcW w:w="3633" w:type="dxa"/>
          </w:tcPr>
          <w:p w14:paraId="7C7E455C" w14:textId="35611E67" w:rsidR="004F11B7" w:rsidRPr="00B32937" w:rsidRDefault="00B32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>
              <w:rPr>
                <w:lang w:val="nb-NO"/>
              </w:rPr>
              <w:t>G</w:t>
            </w:r>
            <w:r w:rsidRPr="00EC71C4">
              <w:rPr>
                <w:lang w:val="nb-NO"/>
              </w:rPr>
              <w:t>jelder kun selskap uten norsk bankkonto</w:t>
            </w:r>
          </w:p>
        </w:tc>
        <w:tc>
          <w:tcPr>
            <w:tcW w:w="2109" w:type="dxa"/>
          </w:tcPr>
          <w:p w14:paraId="1337CCD7" w14:textId="66AD4E90" w:rsidR="004F11B7" w:rsidRPr="00B32937" w:rsidRDefault="004F11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</w:p>
        </w:tc>
      </w:tr>
      <w:tr w:rsidR="00FB6FAA" w:rsidRPr="00600550" w14:paraId="588C0A81" w14:textId="77777777" w:rsidTr="00FB35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8" w:type="dxa"/>
          </w:tcPr>
          <w:p w14:paraId="38082C68" w14:textId="52576AC3" w:rsidR="00FB6FAA" w:rsidRPr="00E14109" w:rsidRDefault="00E14109">
            <w:pPr>
              <w:rPr>
                <w:b w:val="0"/>
                <w:bCs w:val="0"/>
                <w:lang w:val="nb-NO"/>
              </w:rPr>
            </w:pPr>
            <w:r w:rsidRPr="00E14109">
              <w:rPr>
                <w:b w:val="0"/>
                <w:bCs w:val="0"/>
                <w:lang w:val="nb-NO"/>
              </w:rPr>
              <w:t>Bankens navn, adresse og land</w:t>
            </w:r>
          </w:p>
        </w:tc>
        <w:tc>
          <w:tcPr>
            <w:tcW w:w="3633" w:type="dxa"/>
          </w:tcPr>
          <w:p w14:paraId="2C9C62DB" w14:textId="28F70E3F" w:rsidR="00FB6FAA" w:rsidRPr="00E14109" w:rsidRDefault="00E141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b-NO"/>
              </w:rPr>
            </w:pPr>
            <w:r>
              <w:rPr>
                <w:lang w:val="nb-NO"/>
              </w:rPr>
              <w:t>G</w:t>
            </w:r>
            <w:r w:rsidRPr="00EC71C4">
              <w:rPr>
                <w:lang w:val="nb-NO"/>
              </w:rPr>
              <w:t>jelder kun selskap uten norsk bankkonto</w:t>
            </w:r>
          </w:p>
        </w:tc>
        <w:tc>
          <w:tcPr>
            <w:tcW w:w="2109" w:type="dxa"/>
          </w:tcPr>
          <w:p w14:paraId="06893392" w14:textId="77777777" w:rsidR="00FB6FAA" w:rsidRPr="00B32937" w:rsidRDefault="00FB6F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b-NO"/>
              </w:rPr>
            </w:pPr>
          </w:p>
        </w:tc>
      </w:tr>
      <w:tr w:rsidR="004A3FF2" w:rsidRPr="00600550" w14:paraId="175F4AB1" w14:textId="77777777" w:rsidTr="00FB35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8" w:type="dxa"/>
          </w:tcPr>
          <w:p w14:paraId="02E72BF7" w14:textId="26CCBC53" w:rsidR="004A3FF2" w:rsidRPr="00E14109" w:rsidRDefault="004A3FF2">
            <w:pPr>
              <w:rPr>
                <w:lang w:val="nb-NO"/>
              </w:rPr>
            </w:pPr>
            <w:r>
              <w:rPr>
                <w:lang w:val="nb-NO"/>
              </w:rPr>
              <w:t>Clearing</w:t>
            </w:r>
            <w:r w:rsidR="00014C67">
              <w:rPr>
                <w:lang w:val="nb-NO"/>
              </w:rPr>
              <w:t>k</w:t>
            </w:r>
            <w:r w:rsidR="00F658FA">
              <w:rPr>
                <w:lang w:val="nb-NO"/>
              </w:rPr>
              <w:t>ode</w:t>
            </w:r>
          </w:p>
        </w:tc>
        <w:tc>
          <w:tcPr>
            <w:tcW w:w="3633" w:type="dxa"/>
          </w:tcPr>
          <w:p w14:paraId="798E5202" w14:textId="3D3FC601" w:rsidR="004A3FF2" w:rsidRDefault="00014C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>
              <w:rPr>
                <w:lang w:val="nb-NO"/>
              </w:rPr>
              <w:t>G</w:t>
            </w:r>
            <w:r w:rsidRPr="00EC71C4">
              <w:rPr>
                <w:lang w:val="nb-NO"/>
              </w:rPr>
              <w:t>jelder kun selskap uten norsk bankkonto</w:t>
            </w:r>
          </w:p>
        </w:tc>
        <w:tc>
          <w:tcPr>
            <w:tcW w:w="2109" w:type="dxa"/>
          </w:tcPr>
          <w:p w14:paraId="63ED082B" w14:textId="77777777" w:rsidR="004A3FF2" w:rsidRPr="00B32937" w:rsidRDefault="004A3F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</w:p>
        </w:tc>
      </w:tr>
      <w:tr w:rsidR="000A2925" w:rsidRPr="00600550" w14:paraId="7155AFE8" w14:textId="77777777" w:rsidTr="00FB35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8" w:type="dxa"/>
          </w:tcPr>
          <w:p w14:paraId="6B53D27F" w14:textId="0224D5A3" w:rsidR="000A2925" w:rsidRDefault="000A2925">
            <w:pPr>
              <w:rPr>
                <w:lang w:val="nb-NO"/>
              </w:rPr>
            </w:pPr>
            <w:r>
              <w:rPr>
                <w:lang w:val="nb-NO"/>
              </w:rPr>
              <w:t>Kontobekreftelse</w:t>
            </w:r>
          </w:p>
        </w:tc>
        <w:tc>
          <w:tcPr>
            <w:tcW w:w="3633" w:type="dxa"/>
          </w:tcPr>
          <w:p w14:paraId="09BF302D" w14:textId="1CECA02C" w:rsidR="000A2925" w:rsidRDefault="000A29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b-NO"/>
              </w:rPr>
            </w:pPr>
            <w:r>
              <w:rPr>
                <w:lang w:val="nb-NO"/>
              </w:rPr>
              <w:t xml:space="preserve">Send inn </w:t>
            </w:r>
            <w:r w:rsidR="00255C08">
              <w:rPr>
                <w:lang w:val="nb-NO"/>
              </w:rPr>
              <w:t>kontobekreftelse fra bank</w:t>
            </w:r>
          </w:p>
        </w:tc>
        <w:tc>
          <w:tcPr>
            <w:tcW w:w="2109" w:type="dxa"/>
          </w:tcPr>
          <w:p w14:paraId="06A7E054" w14:textId="77777777" w:rsidR="000A2925" w:rsidRPr="00B32937" w:rsidRDefault="000A29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b-NO"/>
              </w:rPr>
            </w:pPr>
          </w:p>
        </w:tc>
      </w:tr>
    </w:tbl>
    <w:p w14:paraId="23DE187D" w14:textId="15473308" w:rsidR="004F11B7" w:rsidRPr="00FB35A4" w:rsidRDefault="009C2356">
      <w:pPr>
        <w:pStyle w:val="Overskrift1"/>
        <w:rPr>
          <w:lang w:val="nb-NO"/>
        </w:rPr>
      </w:pPr>
      <w:r w:rsidRPr="00FB35A4">
        <w:rPr>
          <w:lang w:val="nb-NO"/>
        </w:rPr>
        <w:t>2. Ordrehåndtering</w:t>
      </w:r>
      <w:r w:rsidR="00FB35A4" w:rsidRPr="00FB35A4">
        <w:rPr>
          <w:lang w:val="nb-NO"/>
        </w:rPr>
        <w:t xml:space="preserve"> - fylles ut</w:t>
      </w:r>
      <w:r w:rsidR="00FB35A4">
        <w:rPr>
          <w:lang w:val="nb-NO"/>
        </w:rPr>
        <w:t xml:space="preserve"> </w:t>
      </w:r>
      <w:r w:rsidR="003F6E52">
        <w:rPr>
          <w:lang w:val="nb-NO"/>
        </w:rPr>
        <w:t>av</w:t>
      </w:r>
      <w:r w:rsidR="00FB35A4">
        <w:rPr>
          <w:lang w:val="nb-NO"/>
        </w:rPr>
        <w:t xml:space="preserve"> leverandør </w:t>
      </w:r>
      <w:r w:rsidR="003F6E52">
        <w:rPr>
          <w:lang w:val="nb-NO"/>
        </w:rPr>
        <w:t xml:space="preserve">med </w:t>
      </w:r>
      <w:r w:rsidR="00A24A73">
        <w:rPr>
          <w:lang w:val="nb-NO"/>
        </w:rPr>
        <w:t xml:space="preserve">ev. </w:t>
      </w:r>
      <w:r w:rsidR="003F6E52">
        <w:rPr>
          <w:lang w:val="nb-NO"/>
        </w:rPr>
        <w:t>bistand fra</w:t>
      </w:r>
      <w:r w:rsidR="00FB35A4">
        <w:rPr>
          <w:lang w:val="nb-NO"/>
        </w:rPr>
        <w:t xml:space="preserve"> innmelder</w:t>
      </w:r>
    </w:p>
    <w:tbl>
      <w:tblPr>
        <w:tblStyle w:val="Middelsrutenett3uthevingsfarge1"/>
        <w:tblW w:w="0" w:type="auto"/>
        <w:tblLook w:val="04A0" w:firstRow="1" w:lastRow="0" w:firstColumn="1" w:lastColumn="0" w:noHBand="0" w:noVBand="1"/>
      </w:tblPr>
      <w:tblGrid>
        <w:gridCol w:w="2874"/>
        <w:gridCol w:w="3637"/>
        <w:gridCol w:w="2109"/>
      </w:tblGrid>
      <w:tr w:rsidR="004F11B7" w14:paraId="5485885B" w14:textId="77777777" w:rsidTr="00FB35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4" w:type="dxa"/>
          </w:tcPr>
          <w:p w14:paraId="1A5E454F" w14:textId="77777777" w:rsidR="004F11B7" w:rsidRPr="00EB779C" w:rsidRDefault="009C2356">
            <w:pPr>
              <w:rPr>
                <w:b w:val="0"/>
                <w:bCs w:val="0"/>
              </w:rPr>
            </w:pPr>
            <w:r w:rsidRPr="00EB779C">
              <w:rPr>
                <w:b w:val="0"/>
                <w:bCs w:val="0"/>
              </w:rPr>
              <w:t>Felt</w:t>
            </w:r>
          </w:p>
        </w:tc>
        <w:tc>
          <w:tcPr>
            <w:tcW w:w="3637" w:type="dxa"/>
          </w:tcPr>
          <w:p w14:paraId="2D95AFA2" w14:textId="77777777" w:rsidR="004F11B7" w:rsidRDefault="009C235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Veiledning</w:t>
            </w:r>
          </w:p>
        </w:tc>
        <w:tc>
          <w:tcPr>
            <w:tcW w:w="2109" w:type="dxa"/>
          </w:tcPr>
          <w:p w14:paraId="627F9BB6" w14:textId="77777777" w:rsidR="004F11B7" w:rsidRDefault="009C235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Svar</w:t>
            </w:r>
          </w:p>
        </w:tc>
      </w:tr>
      <w:tr w:rsidR="00E836A6" w14:paraId="70853746" w14:textId="77777777" w:rsidTr="00FB35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4" w:type="dxa"/>
          </w:tcPr>
          <w:p w14:paraId="18F4FFA1" w14:textId="3E25C60B" w:rsidR="00E836A6" w:rsidRPr="00EB779C" w:rsidRDefault="008C1AD2">
            <w:r w:rsidRPr="007214F0">
              <w:rPr>
                <w:b w:val="0"/>
                <w:bCs w:val="0"/>
              </w:rPr>
              <w:t>Aktiveres for ehandel</w:t>
            </w:r>
          </w:p>
        </w:tc>
        <w:tc>
          <w:tcPr>
            <w:tcW w:w="3637" w:type="dxa"/>
          </w:tcPr>
          <w:p w14:paraId="09FF941D" w14:textId="44AF2760" w:rsidR="00E836A6" w:rsidRPr="00E4220B" w:rsidRDefault="00D142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b-NO"/>
              </w:rPr>
            </w:pPr>
            <w:r>
              <w:rPr>
                <w:lang w:val="nb-NO"/>
              </w:rPr>
              <w:t>V</w:t>
            </w:r>
            <w:r w:rsidR="00E4220B" w:rsidRPr="00E4220B">
              <w:rPr>
                <w:lang w:val="nb-NO"/>
              </w:rPr>
              <w:t>elg bestillingsmåte i n</w:t>
            </w:r>
            <w:r w:rsidR="00E4220B">
              <w:rPr>
                <w:lang w:val="nb-NO"/>
              </w:rPr>
              <w:t>este felt</w:t>
            </w:r>
          </w:p>
        </w:tc>
        <w:sdt>
          <w:sdtPr>
            <w:id w:val="496703573"/>
            <w:placeholder>
              <w:docPart w:val="DefaultPlaceholder_-1854013438"/>
            </w:placeholder>
            <w:showingPlcHdr/>
            <w:comboBox>
              <w:listItem w:displayText="Fritekst" w:value="Fritekst"/>
              <w:listItem w:displayText="Katalog" w:value="Katalog"/>
              <w:listItem w:displayText="Punchout" w:value="Punchout"/>
              <w:listItem w:displayText="Ikke e-handel (unntaksvis)" w:value="Ikke e-handel (unntaksvis)"/>
            </w:comboBox>
          </w:sdtPr>
          <w:sdtEndPr/>
          <w:sdtContent>
            <w:tc>
              <w:tcPr>
                <w:tcW w:w="2109" w:type="dxa"/>
              </w:tcPr>
              <w:p w14:paraId="2CE1E119" w14:textId="5A8C6558" w:rsidR="00E836A6" w:rsidRDefault="00E4220B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4E6524">
                  <w:rPr>
                    <w:rStyle w:val="Plassholdertekst"/>
                  </w:rPr>
                  <w:t>Velg et element.</w:t>
                </w:r>
              </w:p>
            </w:tc>
          </w:sdtContent>
        </w:sdt>
      </w:tr>
      <w:tr w:rsidR="004F11B7" w14:paraId="6905A9CE" w14:textId="77777777" w:rsidTr="00FB35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4" w:type="dxa"/>
          </w:tcPr>
          <w:p w14:paraId="21CCF2D6" w14:textId="77777777" w:rsidR="004F11B7" w:rsidRPr="00EB779C" w:rsidRDefault="009C2356">
            <w:pPr>
              <w:rPr>
                <w:b w:val="0"/>
                <w:bCs w:val="0"/>
              </w:rPr>
            </w:pPr>
            <w:r w:rsidRPr="00EB779C">
              <w:rPr>
                <w:b w:val="0"/>
                <w:bCs w:val="0"/>
              </w:rPr>
              <w:t>Ordrekontor telefon</w:t>
            </w:r>
          </w:p>
        </w:tc>
        <w:tc>
          <w:tcPr>
            <w:tcW w:w="3637" w:type="dxa"/>
          </w:tcPr>
          <w:p w14:paraId="4E8CC52C" w14:textId="1A94EBDA" w:rsidR="004F11B7" w:rsidRDefault="009C23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Kontakt for bestillinger</w:t>
            </w:r>
          </w:p>
        </w:tc>
        <w:tc>
          <w:tcPr>
            <w:tcW w:w="2109" w:type="dxa"/>
          </w:tcPr>
          <w:p w14:paraId="09750320" w14:textId="3E3DDAB7" w:rsidR="004F11B7" w:rsidRDefault="004F11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F11B7" w14:paraId="2CC591F9" w14:textId="77777777" w:rsidTr="00FB35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4" w:type="dxa"/>
          </w:tcPr>
          <w:p w14:paraId="1950331B" w14:textId="77777777" w:rsidR="004F11B7" w:rsidRPr="00EB779C" w:rsidRDefault="009C2356">
            <w:pPr>
              <w:rPr>
                <w:b w:val="0"/>
                <w:bCs w:val="0"/>
              </w:rPr>
            </w:pPr>
            <w:r w:rsidRPr="00EB779C">
              <w:rPr>
                <w:b w:val="0"/>
                <w:bCs w:val="0"/>
              </w:rPr>
              <w:t>E-post for ordremottak</w:t>
            </w:r>
          </w:p>
        </w:tc>
        <w:tc>
          <w:tcPr>
            <w:tcW w:w="3637" w:type="dxa"/>
          </w:tcPr>
          <w:p w14:paraId="34C56289" w14:textId="77777777" w:rsidR="004F11B7" w:rsidRDefault="009C235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Adresse for ordre</w:t>
            </w:r>
          </w:p>
        </w:tc>
        <w:tc>
          <w:tcPr>
            <w:tcW w:w="2109" w:type="dxa"/>
          </w:tcPr>
          <w:p w14:paraId="1361DF70" w14:textId="65FC86EE" w:rsidR="004F11B7" w:rsidRDefault="004F11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F11B7" w:rsidRPr="002C6EB1" w14:paraId="0DAE2F9C" w14:textId="77777777" w:rsidTr="00FB35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4" w:type="dxa"/>
          </w:tcPr>
          <w:p w14:paraId="327DBF78" w14:textId="77777777" w:rsidR="004F11B7" w:rsidRPr="00EB779C" w:rsidRDefault="009C2356">
            <w:pPr>
              <w:rPr>
                <w:b w:val="0"/>
                <w:bCs w:val="0"/>
              </w:rPr>
            </w:pPr>
            <w:r w:rsidRPr="00EB779C">
              <w:rPr>
                <w:b w:val="0"/>
                <w:bCs w:val="0"/>
              </w:rPr>
              <w:t>Utsendelse av ordre</w:t>
            </w:r>
          </w:p>
        </w:tc>
        <w:tc>
          <w:tcPr>
            <w:tcW w:w="3637" w:type="dxa"/>
          </w:tcPr>
          <w:p w14:paraId="1D273969" w14:textId="69D07B70" w:rsidR="004F11B7" w:rsidRPr="00B12D87" w:rsidRDefault="004F7E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>
              <w:rPr>
                <w:lang w:val="nb-NO"/>
              </w:rPr>
              <w:t>Velg hvordan ordrer skal mottas i neste felt.</w:t>
            </w:r>
          </w:p>
        </w:tc>
        <w:sdt>
          <w:sdtPr>
            <w:rPr>
              <w:lang w:val="nb-NO"/>
            </w:rPr>
            <w:alias w:val="Ordreutsendelse"/>
            <w:id w:val="-1807849584"/>
            <w:placeholder>
              <w:docPart w:val="FAD372CB008841AD93EB35E9E14F62BB"/>
            </w:placeholder>
            <w:showingPlcHdr/>
            <w:dropDownList>
              <w:listItem w:displayText="PDF" w:value="PDF"/>
              <w:listItem w:displayText="EHF" w:value="EHF"/>
            </w:dropDownList>
          </w:sdtPr>
          <w:sdtEndPr/>
          <w:sdtContent>
            <w:tc>
              <w:tcPr>
                <w:tcW w:w="2109" w:type="dxa"/>
              </w:tcPr>
              <w:p w14:paraId="04D22A52" w14:textId="214D4998" w:rsidR="004F11B7" w:rsidRPr="002C6EB1" w:rsidRDefault="002C6EB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lang w:val="nb-NO"/>
                  </w:rPr>
                </w:pPr>
                <w:r w:rsidRPr="004E6524">
                  <w:rPr>
                    <w:rStyle w:val="Plassholdertekst"/>
                  </w:rPr>
                  <w:t>Velg et element.</w:t>
                </w:r>
              </w:p>
            </w:tc>
          </w:sdtContent>
        </w:sdt>
      </w:tr>
      <w:tr w:rsidR="004F11B7" w14:paraId="683A7D17" w14:textId="77777777" w:rsidTr="00FB35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4" w:type="dxa"/>
          </w:tcPr>
          <w:p w14:paraId="6E652067" w14:textId="77777777" w:rsidR="004F11B7" w:rsidRPr="00EB779C" w:rsidRDefault="009C2356">
            <w:pPr>
              <w:rPr>
                <w:b w:val="0"/>
                <w:bCs w:val="0"/>
              </w:rPr>
            </w:pPr>
            <w:r w:rsidRPr="00EB779C">
              <w:rPr>
                <w:b w:val="0"/>
                <w:bCs w:val="0"/>
              </w:rPr>
              <w:t>Rekvirent type</w:t>
            </w:r>
          </w:p>
        </w:tc>
        <w:tc>
          <w:tcPr>
            <w:tcW w:w="3637" w:type="dxa"/>
          </w:tcPr>
          <w:p w14:paraId="3898FA1E" w14:textId="787B326B" w:rsidR="004F11B7" w:rsidRPr="007F5D3D" w:rsidRDefault="00B951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b-NO"/>
              </w:rPr>
            </w:pPr>
            <w:r>
              <w:rPr>
                <w:lang w:val="nb-NO"/>
              </w:rPr>
              <w:t>Standard REKV</w:t>
            </w:r>
            <w:r w:rsidR="00DE4E19">
              <w:rPr>
                <w:lang w:val="nb-NO"/>
              </w:rPr>
              <w:t xml:space="preserve"> bortsett fra IT-avtaler</w:t>
            </w:r>
          </w:p>
        </w:tc>
        <w:sdt>
          <w:sdtPr>
            <w:alias w:val="Rekvirenttype"/>
            <w:tag w:val="Rekvirenttype"/>
            <w:id w:val="540634406"/>
            <w:placeholder>
              <w:docPart w:val="6ADA1E1E3DAF4590B563CE5E6CFFD550"/>
            </w:placeholder>
            <w:showingPlcHdr/>
            <w:comboBox>
              <w:listItem w:displayText="REKV" w:value="REKV"/>
              <w:listItem w:displayText="REKV-IT" w:value="REKV-IT"/>
            </w:comboBox>
          </w:sdtPr>
          <w:sdtEndPr/>
          <w:sdtContent>
            <w:tc>
              <w:tcPr>
                <w:tcW w:w="2109" w:type="dxa"/>
              </w:tcPr>
              <w:p w14:paraId="5FC01D8C" w14:textId="546C0141" w:rsidR="004F11B7" w:rsidRDefault="00B12D87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4E6524">
                  <w:rPr>
                    <w:rStyle w:val="Plassholdertekst"/>
                  </w:rPr>
                  <w:t>Velg et element.</w:t>
                </w:r>
              </w:p>
            </w:tc>
          </w:sdtContent>
        </w:sdt>
      </w:tr>
      <w:tr w:rsidR="00FB35A4" w:rsidRPr="00FB35A4" w14:paraId="252BE8D8" w14:textId="77777777" w:rsidTr="00FB35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4" w:type="dxa"/>
          </w:tcPr>
          <w:p w14:paraId="204C6645" w14:textId="4857CAF2" w:rsidR="00FB35A4" w:rsidRPr="00EB779C" w:rsidRDefault="00FB35A4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Språk</w:t>
            </w:r>
          </w:p>
        </w:tc>
        <w:tc>
          <w:tcPr>
            <w:tcW w:w="3637" w:type="dxa"/>
          </w:tcPr>
          <w:p w14:paraId="2DFC1F83" w14:textId="3ED0DA05" w:rsidR="00FB35A4" w:rsidRPr="007F5D3D" w:rsidRDefault="00FB35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>
              <w:rPr>
                <w:lang w:val="nb-NO"/>
              </w:rPr>
              <w:t>Språk bestillinger skal sendes på</w:t>
            </w:r>
          </w:p>
        </w:tc>
        <w:sdt>
          <w:sdtPr>
            <w:rPr>
              <w:lang w:val="nb-NO"/>
            </w:rPr>
            <w:alias w:val="Språk"/>
            <w:tag w:val="Språk"/>
            <w:id w:val="336043679"/>
            <w:placeholder>
              <w:docPart w:val="DefaultPlaceholder_-1854013438"/>
            </w:placeholder>
            <w:showingPlcHdr/>
            <w:comboBox>
              <w:listItem w:displayText="Norsk" w:value="Norsk"/>
              <w:listItem w:displayText="Engelsk" w:value="Engelsk"/>
            </w:comboBox>
          </w:sdtPr>
          <w:sdtEndPr/>
          <w:sdtContent>
            <w:tc>
              <w:tcPr>
                <w:tcW w:w="2109" w:type="dxa"/>
              </w:tcPr>
              <w:p w14:paraId="3C51B224" w14:textId="4BD4A355" w:rsidR="00FB35A4" w:rsidRPr="00FB35A4" w:rsidRDefault="00EE4E88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lang w:val="nb-NO"/>
                  </w:rPr>
                </w:pPr>
                <w:r w:rsidRPr="004E6524">
                  <w:rPr>
                    <w:rStyle w:val="Plassholdertekst"/>
                  </w:rPr>
                  <w:t>Velg et element.</w:t>
                </w:r>
              </w:p>
            </w:tc>
          </w:sdtContent>
        </w:sdt>
      </w:tr>
    </w:tbl>
    <w:p w14:paraId="26DDD783" w14:textId="7365A88A" w:rsidR="004F11B7" w:rsidRPr="0029793F" w:rsidRDefault="009C2356">
      <w:pPr>
        <w:pStyle w:val="Overskrift1"/>
        <w:rPr>
          <w:lang w:val="nb-NO"/>
        </w:rPr>
      </w:pPr>
      <w:r w:rsidRPr="0029793F">
        <w:rPr>
          <w:lang w:val="nb-NO"/>
        </w:rPr>
        <w:lastRenderedPageBreak/>
        <w:t xml:space="preserve">3. Kontrakt </w:t>
      </w:r>
      <w:r w:rsidR="0029793F">
        <w:rPr>
          <w:lang w:val="nb-NO"/>
        </w:rPr>
        <w:t>- f</w:t>
      </w:r>
      <w:r w:rsidR="0029793F" w:rsidRPr="0029793F">
        <w:rPr>
          <w:lang w:val="nb-NO"/>
        </w:rPr>
        <w:t>ylles ut av l</w:t>
      </w:r>
      <w:r w:rsidR="0029793F">
        <w:rPr>
          <w:lang w:val="nb-NO"/>
        </w:rPr>
        <w:t>everandør</w:t>
      </w:r>
    </w:p>
    <w:p w14:paraId="1B806859" w14:textId="78466A44" w:rsidR="00EB779C" w:rsidRPr="00EB779C" w:rsidRDefault="00EB779C" w:rsidP="00EB779C">
      <w:pPr>
        <w:rPr>
          <w:lang w:val="nb-NO"/>
        </w:rPr>
      </w:pPr>
      <w:r w:rsidRPr="00EB779C">
        <w:rPr>
          <w:lang w:val="nb-NO"/>
        </w:rPr>
        <w:t>Hvis det er inngått e</w:t>
      </w:r>
      <w:r>
        <w:rPr>
          <w:lang w:val="nb-NO"/>
        </w:rPr>
        <w:t>n kontrakt med leverandør, må følgende opplysninger fylle</w:t>
      </w:r>
      <w:r w:rsidR="002E05D6">
        <w:rPr>
          <w:lang w:val="nb-NO"/>
        </w:rPr>
        <w:t>s</w:t>
      </w:r>
      <w:r>
        <w:rPr>
          <w:lang w:val="nb-NO"/>
        </w:rPr>
        <w:t xml:space="preserve"> ut</w:t>
      </w:r>
      <w:r w:rsidR="00934584">
        <w:rPr>
          <w:lang w:val="nb-NO"/>
        </w:rPr>
        <w:t xml:space="preserve"> av leverandør/innmelder:</w:t>
      </w:r>
    </w:p>
    <w:tbl>
      <w:tblPr>
        <w:tblStyle w:val="Middelsrutenett3uthevingsfarge1"/>
        <w:tblW w:w="0" w:type="auto"/>
        <w:tblLook w:val="04A0" w:firstRow="1" w:lastRow="0" w:firstColumn="1" w:lastColumn="0" w:noHBand="0" w:noVBand="1"/>
      </w:tblPr>
      <w:tblGrid>
        <w:gridCol w:w="2219"/>
        <w:gridCol w:w="3583"/>
        <w:gridCol w:w="2818"/>
      </w:tblGrid>
      <w:tr w:rsidR="00EB779C" w14:paraId="64B0D09C" w14:textId="77777777" w:rsidTr="009345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9" w:type="dxa"/>
          </w:tcPr>
          <w:p w14:paraId="7D78A220" w14:textId="15FC9212" w:rsidR="00EB779C" w:rsidRPr="00EB779C" w:rsidRDefault="004B42B7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Felt</w:t>
            </w:r>
          </w:p>
        </w:tc>
        <w:tc>
          <w:tcPr>
            <w:tcW w:w="3583" w:type="dxa"/>
          </w:tcPr>
          <w:p w14:paraId="04C07715" w14:textId="3CB701C0" w:rsidR="00EB779C" w:rsidRDefault="004B42B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Veiledning</w:t>
            </w:r>
          </w:p>
        </w:tc>
        <w:tc>
          <w:tcPr>
            <w:tcW w:w="2818" w:type="dxa"/>
          </w:tcPr>
          <w:p w14:paraId="66A50B56" w14:textId="2C54A986" w:rsidR="00EB779C" w:rsidRDefault="004B42B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Svar</w:t>
            </w:r>
          </w:p>
        </w:tc>
      </w:tr>
      <w:tr w:rsidR="00306AFE" w14:paraId="09CB4A59" w14:textId="77777777" w:rsidTr="009345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9" w:type="dxa"/>
            <w:tcBorders>
              <w:top w:val="single" w:sz="24" w:space="0" w:color="FFFFFF" w:themeColor="background1"/>
              <w:bottom w:val="single" w:sz="4" w:space="0" w:color="auto"/>
            </w:tcBorders>
          </w:tcPr>
          <w:p w14:paraId="36C6D66C" w14:textId="1968F82F" w:rsidR="00306AFE" w:rsidRPr="00EB779C" w:rsidRDefault="00306AFE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Kontrakt</w:t>
            </w:r>
          </w:p>
        </w:tc>
        <w:tc>
          <w:tcPr>
            <w:tcW w:w="3583" w:type="dxa"/>
          </w:tcPr>
          <w:p w14:paraId="38B27C3E" w14:textId="13175C5C" w:rsidR="00306AFE" w:rsidRDefault="00306A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Kontraktsnummer og navn</w:t>
            </w:r>
          </w:p>
        </w:tc>
        <w:tc>
          <w:tcPr>
            <w:tcW w:w="2818" w:type="dxa"/>
          </w:tcPr>
          <w:p w14:paraId="3255347C" w14:textId="77777777" w:rsidR="00306AFE" w:rsidRDefault="00306A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06AFE" w:rsidRPr="00600550" w14:paraId="5A3DA9AB" w14:textId="77777777" w:rsidTr="009345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9" w:type="dxa"/>
            <w:vMerge w:val="restart"/>
            <w:tcBorders>
              <w:top w:val="single" w:sz="24" w:space="0" w:color="FFFFFF" w:themeColor="background1"/>
              <w:bottom w:val="single" w:sz="4" w:space="0" w:color="auto"/>
            </w:tcBorders>
          </w:tcPr>
          <w:p w14:paraId="0237050E" w14:textId="16DDD670" w:rsidR="00306AFE" w:rsidRPr="00EB779C" w:rsidRDefault="00306AFE">
            <w:pPr>
              <w:rPr>
                <w:b w:val="0"/>
                <w:bCs w:val="0"/>
              </w:rPr>
            </w:pPr>
            <w:r w:rsidRPr="00EB779C">
              <w:rPr>
                <w:b w:val="0"/>
                <w:bCs w:val="0"/>
              </w:rPr>
              <w:t>Kontaktperson</w:t>
            </w:r>
          </w:p>
        </w:tc>
        <w:tc>
          <w:tcPr>
            <w:tcW w:w="3583" w:type="dxa"/>
          </w:tcPr>
          <w:p w14:paraId="7CF52D0D" w14:textId="18846765" w:rsidR="00306AFE" w:rsidRPr="00934584" w:rsidRDefault="00306AFE" w:rsidP="00327A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934584">
              <w:rPr>
                <w:lang w:val="nb-NO"/>
              </w:rPr>
              <w:t>Navn</w:t>
            </w:r>
            <w:r w:rsidR="00327AD4" w:rsidRPr="00934584">
              <w:rPr>
                <w:lang w:val="nb-NO"/>
              </w:rPr>
              <w:t xml:space="preserve"> til </w:t>
            </w:r>
            <w:r w:rsidRPr="00934584">
              <w:rPr>
                <w:lang w:val="nb-NO"/>
              </w:rPr>
              <w:t>Primær kontakt</w:t>
            </w:r>
            <w:r w:rsidR="00934584" w:rsidRPr="00934584">
              <w:rPr>
                <w:lang w:val="nb-NO"/>
              </w:rPr>
              <w:t xml:space="preserve"> f</w:t>
            </w:r>
            <w:r w:rsidR="00934584">
              <w:rPr>
                <w:lang w:val="nb-NO"/>
              </w:rPr>
              <w:t>or avtale</w:t>
            </w:r>
          </w:p>
        </w:tc>
        <w:tc>
          <w:tcPr>
            <w:tcW w:w="2818" w:type="dxa"/>
          </w:tcPr>
          <w:p w14:paraId="64CE5271" w14:textId="3186D0DB" w:rsidR="00306AFE" w:rsidRPr="00934584" w:rsidRDefault="00306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</w:p>
        </w:tc>
      </w:tr>
      <w:tr w:rsidR="00306AFE" w14:paraId="2032B704" w14:textId="77777777" w:rsidTr="009345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9" w:type="dxa"/>
            <w:vMerge/>
            <w:tcBorders>
              <w:bottom w:val="single" w:sz="4" w:space="0" w:color="auto"/>
            </w:tcBorders>
          </w:tcPr>
          <w:p w14:paraId="37D118F2" w14:textId="77777777" w:rsidR="00306AFE" w:rsidRPr="00934584" w:rsidRDefault="00306AFE">
            <w:pPr>
              <w:rPr>
                <w:b w:val="0"/>
                <w:bCs w:val="0"/>
                <w:lang w:val="nb-NO"/>
              </w:rPr>
            </w:pPr>
          </w:p>
        </w:tc>
        <w:tc>
          <w:tcPr>
            <w:tcW w:w="3583" w:type="dxa"/>
          </w:tcPr>
          <w:p w14:paraId="2558F4A7" w14:textId="4C69FC7F" w:rsidR="00306AFE" w:rsidRDefault="00306AFE" w:rsidP="00327A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Stillingstittel</w:t>
            </w:r>
            <w:r w:rsidR="00327AD4">
              <w:t xml:space="preserve"> (</w:t>
            </w:r>
            <w:r>
              <w:t>Rolle</w:t>
            </w:r>
            <w:r w:rsidR="00327AD4">
              <w:t>)</w:t>
            </w:r>
          </w:p>
        </w:tc>
        <w:tc>
          <w:tcPr>
            <w:tcW w:w="2818" w:type="dxa"/>
          </w:tcPr>
          <w:p w14:paraId="60AE77B1" w14:textId="6E65627C" w:rsidR="00306AFE" w:rsidRDefault="00306A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06AFE" w14:paraId="3E49685B" w14:textId="77777777" w:rsidTr="009345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9" w:type="dxa"/>
            <w:vMerge/>
            <w:tcBorders>
              <w:bottom w:val="single" w:sz="4" w:space="0" w:color="auto"/>
            </w:tcBorders>
          </w:tcPr>
          <w:p w14:paraId="5F642818" w14:textId="77777777" w:rsidR="00306AFE" w:rsidRPr="00EB779C" w:rsidRDefault="00306AFE">
            <w:pPr>
              <w:rPr>
                <w:b w:val="0"/>
                <w:bCs w:val="0"/>
              </w:rPr>
            </w:pPr>
          </w:p>
        </w:tc>
        <w:tc>
          <w:tcPr>
            <w:tcW w:w="3583" w:type="dxa"/>
          </w:tcPr>
          <w:p w14:paraId="2C47CF78" w14:textId="3C0DE13C" w:rsidR="00306AFE" w:rsidRDefault="00306AFE" w:rsidP="00327A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Telefon</w:t>
            </w:r>
            <w:r w:rsidR="00327AD4">
              <w:t>/Mobil</w:t>
            </w:r>
          </w:p>
        </w:tc>
        <w:tc>
          <w:tcPr>
            <w:tcW w:w="2818" w:type="dxa"/>
          </w:tcPr>
          <w:p w14:paraId="59EEEEBB" w14:textId="4280340B" w:rsidR="00306AFE" w:rsidRDefault="00306A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06AFE" w14:paraId="1346A2DC" w14:textId="77777777" w:rsidTr="009345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9" w:type="dxa"/>
            <w:vMerge/>
            <w:tcBorders>
              <w:bottom w:val="single" w:sz="4" w:space="0" w:color="auto"/>
            </w:tcBorders>
          </w:tcPr>
          <w:p w14:paraId="14606184" w14:textId="77777777" w:rsidR="00306AFE" w:rsidRPr="00EB779C" w:rsidRDefault="00306AFE">
            <w:pPr>
              <w:rPr>
                <w:b w:val="0"/>
                <w:bCs w:val="0"/>
              </w:rPr>
            </w:pPr>
          </w:p>
        </w:tc>
        <w:tc>
          <w:tcPr>
            <w:tcW w:w="3583" w:type="dxa"/>
          </w:tcPr>
          <w:p w14:paraId="12ACA839" w14:textId="03793A23" w:rsidR="00306AFE" w:rsidRDefault="00306AFE" w:rsidP="00611A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E-post</w:t>
            </w:r>
          </w:p>
        </w:tc>
        <w:tc>
          <w:tcPr>
            <w:tcW w:w="2818" w:type="dxa"/>
          </w:tcPr>
          <w:p w14:paraId="04BE4AC2" w14:textId="4B5973B8" w:rsidR="00306AFE" w:rsidRDefault="00306A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06AFE" w:rsidRPr="00600550" w14:paraId="75BA303F" w14:textId="77777777" w:rsidTr="009345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9" w:type="dxa"/>
            <w:vMerge w:val="restart"/>
            <w:tcBorders>
              <w:top w:val="single" w:sz="4" w:space="0" w:color="auto"/>
            </w:tcBorders>
          </w:tcPr>
          <w:p w14:paraId="651131A9" w14:textId="0CF51E02" w:rsidR="00306AFE" w:rsidRPr="00EB779C" w:rsidRDefault="00306AFE" w:rsidP="009203F8">
            <w:pPr>
              <w:rPr>
                <w:b w:val="0"/>
                <w:bCs w:val="0"/>
              </w:rPr>
            </w:pPr>
            <w:r w:rsidRPr="00EB779C">
              <w:rPr>
                <w:b w:val="0"/>
                <w:bCs w:val="0"/>
              </w:rPr>
              <w:t>Signaturberettiget</w:t>
            </w:r>
            <w:r>
              <w:rPr>
                <w:b w:val="0"/>
                <w:bCs w:val="0"/>
              </w:rPr>
              <w:t xml:space="preserve"> (kontraktssignerer)</w:t>
            </w:r>
          </w:p>
        </w:tc>
        <w:tc>
          <w:tcPr>
            <w:tcW w:w="3583" w:type="dxa"/>
          </w:tcPr>
          <w:p w14:paraId="5A6651B9" w14:textId="59265CEB" w:rsidR="00306AFE" w:rsidRPr="00611A71" w:rsidRDefault="00306AFE" w:rsidP="00611A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 w:rsidRPr="00611A71">
              <w:rPr>
                <w:lang w:val="nb-NO"/>
              </w:rPr>
              <w:t>Navn</w:t>
            </w:r>
            <w:r w:rsidR="00611A71" w:rsidRPr="00611A71">
              <w:rPr>
                <w:lang w:val="nb-NO"/>
              </w:rPr>
              <w:t xml:space="preserve"> t</w:t>
            </w:r>
            <w:r w:rsidR="00611A71">
              <w:rPr>
                <w:lang w:val="nb-NO"/>
              </w:rPr>
              <w:t xml:space="preserve">il </w:t>
            </w:r>
            <w:r w:rsidRPr="00611A71">
              <w:rPr>
                <w:lang w:val="nb-NO"/>
              </w:rPr>
              <w:t>Person med signaturret</w:t>
            </w:r>
            <w:r w:rsidR="00611A71">
              <w:rPr>
                <w:lang w:val="nb-NO"/>
              </w:rPr>
              <w:t>t</w:t>
            </w:r>
          </w:p>
        </w:tc>
        <w:tc>
          <w:tcPr>
            <w:tcW w:w="2818" w:type="dxa"/>
          </w:tcPr>
          <w:p w14:paraId="225A1A93" w14:textId="7AB29EB7" w:rsidR="00306AFE" w:rsidRPr="00611A71" w:rsidRDefault="00306AFE" w:rsidP="009203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</w:p>
        </w:tc>
      </w:tr>
      <w:tr w:rsidR="00306AFE" w14:paraId="628DD5F6" w14:textId="77777777" w:rsidTr="009345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9" w:type="dxa"/>
            <w:vMerge/>
          </w:tcPr>
          <w:p w14:paraId="402300E1" w14:textId="77777777" w:rsidR="00306AFE" w:rsidRPr="00611A71" w:rsidRDefault="00306AFE" w:rsidP="009203F8">
            <w:pPr>
              <w:rPr>
                <w:lang w:val="nb-NO"/>
              </w:rPr>
            </w:pPr>
          </w:p>
        </w:tc>
        <w:tc>
          <w:tcPr>
            <w:tcW w:w="3583" w:type="dxa"/>
          </w:tcPr>
          <w:p w14:paraId="7B6383AF" w14:textId="3F41EC57" w:rsidR="00306AFE" w:rsidRDefault="00306AFE" w:rsidP="009203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Stillingstittel</w:t>
            </w:r>
            <w:r w:rsidR="00611A71">
              <w:t xml:space="preserve"> (Rolle)</w:t>
            </w:r>
          </w:p>
        </w:tc>
        <w:tc>
          <w:tcPr>
            <w:tcW w:w="2818" w:type="dxa"/>
          </w:tcPr>
          <w:p w14:paraId="33BFDCFE" w14:textId="317FC9C4" w:rsidR="00306AFE" w:rsidRDefault="00306AFE" w:rsidP="009203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06AFE" w14:paraId="2426F882" w14:textId="77777777" w:rsidTr="009345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9" w:type="dxa"/>
            <w:vMerge/>
          </w:tcPr>
          <w:p w14:paraId="1695F1DF" w14:textId="77777777" w:rsidR="00306AFE" w:rsidRDefault="00306AFE" w:rsidP="009203F8"/>
        </w:tc>
        <w:tc>
          <w:tcPr>
            <w:tcW w:w="3583" w:type="dxa"/>
          </w:tcPr>
          <w:p w14:paraId="625B3EDC" w14:textId="601AA374" w:rsidR="00306AFE" w:rsidRDefault="00611A71" w:rsidP="009203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Telefon/Mobil</w:t>
            </w:r>
          </w:p>
        </w:tc>
        <w:tc>
          <w:tcPr>
            <w:tcW w:w="2818" w:type="dxa"/>
          </w:tcPr>
          <w:p w14:paraId="618771D6" w14:textId="0E6C44A4" w:rsidR="00306AFE" w:rsidRDefault="00306AFE" w:rsidP="009203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06AFE" w14:paraId="20A85C0D" w14:textId="77777777" w:rsidTr="009345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9" w:type="dxa"/>
            <w:vMerge/>
          </w:tcPr>
          <w:p w14:paraId="13DB8AFA" w14:textId="77777777" w:rsidR="00306AFE" w:rsidRDefault="00306AFE" w:rsidP="009203F8"/>
        </w:tc>
        <w:tc>
          <w:tcPr>
            <w:tcW w:w="3583" w:type="dxa"/>
          </w:tcPr>
          <w:p w14:paraId="6FD850F8" w14:textId="634C22E9" w:rsidR="00306AFE" w:rsidRDefault="00306AFE" w:rsidP="00611A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E-post</w:t>
            </w:r>
          </w:p>
        </w:tc>
        <w:tc>
          <w:tcPr>
            <w:tcW w:w="2818" w:type="dxa"/>
          </w:tcPr>
          <w:p w14:paraId="58A72E4E" w14:textId="6A91F249" w:rsidR="00306AFE" w:rsidRDefault="00306AFE" w:rsidP="009203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6B60DC0" w14:textId="77777777" w:rsidR="00CD7A87" w:rsidRDefault="00CD7A87"/>
    <w:sectPr w:rsidR="00CD7A87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merertliste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merertliste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ktlist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52D3815"/>
    <w:multiLevelType w:val="multilevel"/>
    <w:tmpl w:val="67BC1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62950992">
    <w:abstractNumId w:val="8"/>
  </w:num>
  <w:num w:numId="2" w16cid:durableId="919365933">
    <w:abstractNumId w:val="6"/>
  </w:num>
  <w:num w:numId="3" w16cid:durableId="1834758995">
    <w:abstractNumId w:val="5"/>
  </w:num>
  <w:num w:numId="4" w16cid:durableId="1048916044">
    <w:abstractNumId w:val="4"/>
  </w:num>
  <w:num w:numId="5" w16cid:durableId="693112999">
    <w:abstractNumId w:val="7"/>
  </w:num>
  <w:num w:numId="6" w16cid:durableId="2107382499">
    <w:abstractNumId w:val="3"/>
  </w:num>
  <w:num w:numId="7" w16cid:durableId="481241603">
    <w:abstractNumId w:val="2"/>
  </w:num>
  <w:num w:numId="8" w16cid:durableId="1392732760">
    <w:abstractNumId w:val="1"/>
  </w:num>
  <w:num w:numId="9" w16cid:durableId="250240884">
    <w:abstractNumId w:val="0"/>
  </w:num>
  <w:num w:numId="10" w16cid:durableId="7779810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4B8E"/>
    <w:rsid w:val="00014C67"/>
    <w:rsid w:val="00034616"/>
    <w:rsid w:val="0006063C"/>
    <w:rsid w:val="000A2925"/>
    <w:rsid w:val="001150FD"/>
    <w:rsid w:val="00116384"/>
    <w:rsid w:val="001402CC"/>
    <w:rsid w:val="00140342"/>
    <w:rsid w:val="00147354"/>
    <w:rsid w:val="00150393"/>
    <w:rsid w:val="0015074B"/>
    <w:rsid w:val="00152F0D"/>
    <w:rsid w:val="001649D2"/>
    <w:rsid w:val="001951C8"/>
    <w:rsid w:val="001D3397"/>
    <w:rsid w:val="00255C08"/>
    <w:rsid w:val="00255D5A"/>
    <w:rsid w:val="00262030"/>
    <w:rsid w:val="00292156"/>
    <w:rsid w:val="0029639D"/>
    <w:rsid w:val="0029793F"/>
    <w:rsid w:val="002A0FF4"/>
    <w:rsid w:val="002C6EB1"/>
    <w:rsid w:val="002D2C38"/>
    <w:rsid w:val="002E05D6"/>
    <w:rsid w:val="00306AFE"/>
    <w:rsid w:val="00326F90"/>
    <w:rsid w:val="00327AD4"/>
    <w:rsid w:val="003D7BC7"/>
    <w:rsid w:val="003F6E52"/>
    <w:rsid w:val="004A3FF2"/>
    <w:rsid w:val="004B1FD5"/>
    <w:rsid w:val="004B3107"/>
    <w:rsid w:val="004B42B7"/>
    <w:rsid w:val="004E2CE4"/>
    <w:rsid w:val="004E7F60"/>
    <w:rsid w:val="004F11B7"/>
    <w:rsid w:val="004F51F1"/>
    <w:rsid w:val="004F7E30"/>
    <w:rsid w:val="00560805"/>
    <w:rsid w:val="005C37C9"/>
    <w:rsid w:val="005C39B8"/>
    <w:rsid w:val="00600550"/>
    <w:rsid w:val="00611A71"/>
    <w:rsid w:val="006216B4"/>
    <w:rsid w:val="00651254"/>
    <w:rsid w:val="006836BB"/>
    <w:rsid w:val="006A2596"/>
    <w:rsid w:val="006A32F3"/>
    <w:rsid w:val="007214F0"/>
    <w:rsid w:val="00722B5A"/>
    <w:rsid w:val="0072468C"/>
    <w:rsid w:val="007E32FC"/>
    <w:rsid w:val="007E6D36"/>
    <w:rsid w:val="007F5D3D"/>
    <w:rsid w:val="00825700"/>
    <w:rsid w:val="008718BD"/>
    <w:rsid w:val="008A2CB4"/>
    <w:rsid w:val="008C1AD2"/>
    <w:rsid w:val="009203F8"/>
    <w:rsid w:val="00934584"/>
    <w:rsid w:val="0093649D"/>
    <w:rsid w:val="00936B0A"/>
    <w:rsid w:val="009A5663"/>
    <w:rsid w:val="009C2356"/>
    <w:rsid w:val="009C6D93"/>
    <w:rsid w:val="00A227B0"/>
    <w:rsid w:val="00A24A73"/>
    <w:rsid w:val="00A43568"/>
    <w:rsid w:val="00A44066"/>
    <w:rsid w:val="00A47410"/>
    <w:rsid w:val="00AA1D8D"/>
    <w:rsid w:val="00AC64E2"/>
    <w:rsid w:val="00AD0BE7"/>
    <w:rsid w:val="00B12D87"/>
    <w:rsid w:val="00B32937"/>
    <w:rsid w:val="00B42E5B"/>
    <w:rsid w:val="00B47730"/>
    <w:rsid w:val="00B51C27"/>
    <w:rsid w:val="00B85E77"/>
    <w:rsid w:val="00B951E3"/>
    <w:rsid w:val="00BA5092"/>
    <w:rsid w:val="00BA7CB0"/>
    <w:rsid w:val="00BC3F40"/>
    <w:rsid w:val="00BD044E"/>
    <w:rsid w:val="00BD1A87"/>
    <w:rsid w:val="00BF6AD8"/>
    <w:rsid w:val="00CB0664"/>
    <w:rsid w:val="00CD7A87"/>
    <w:rsid w:val="00D14289"/>
    <w:rsid w:val="00D21119"/>
    <w:rsid w:val="00D83960"/>
    <w:rsid w:val="00D94381"/>
    <w:rsid w:val="00DC45E1"/>
    <w:rsid w:val="00DD7F67"/>
    <w:rsid w:val="00DE1FE6"/>
    <w:rsid w:val="00DE4E19"/>
    <w:rsid w:val="00E14109"/>
    <w:rsid w:val="00E36D9F"/>
    <w:rsid w:val="00E401D7"/>
    <w:rsid w:val="00E4220B"/>
    <w:rsid w:val="00E60B87"/>
    <w:rsid w:val="00E836A6"/>
    <w:rsid w:val="00EB779C"/>
    <w:rsid w:val="00EC71C4"/>
    <w:rsid w:val="00EE4E88"/>
    <w:rsid w:val="00F25844"/>
    <w:rsid w:val="00F36F83"/>
    <w:rsid w:val="00F45F1E"/>
    <w:rsid w:val="00F658FA"/>
    <w:rsid w:val="00FB35A4"/>
    <w:rsid w:val="00FB6FAA"/>
    <w:rsid w:val="00FC4BAC"/>
    <w:rsid w:val="00FC693F"/>
    <w:rsid w:val="00FD767D"/>
    <w:rsid w:val="4257C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D593DD"/>
  <w14:defaultImageDpi w14:val="330"/>
  <w15:docId w15:val="{0BCF61A5-7C23-4516-90C8-98DA9B6B1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Overskrift1">
    <w:name w:val="heading 1"/>
    <w:basedOn w:val="Normal"/>
    <w:next w:val="Normal"/>
    <w:link w:val="Overskrift1Teg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618BF"/>
  </w:style>
  <w:style w:type="paragraph" w:styleId="Bunntekst">
    <w:name w:val="footer"/>
    <w:basedOn w:val="Normal"/>
    <w:link w:val="Bunn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618BF"/>
  </w:style>
  <w:style w:type="paragraph" w:styleId="Ingenmellomrom">
    <w:name w:val="No Spacing"/>
    <w:uiPriority w:val="1"/>
    <w:qFormat/>
    <w:rsid w:val="00FC693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tel">
    <w:name w:val="Title"/>
    <w:basedOn w:val="Normal"/>
    <w:next w:val="Normal"/>
    <w:link w:val="TittelTeg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avsnitt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rsid w:val="00AA1D8D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AA1D8D"/>
  </w:style>
  <w:style w:type="paragraph" w:styleId="Brdtekst2">
    <w:name w:val="Body Text 2"/>
    <w:basedOn w:val="Normal"/>
    <w:link w:val="Brdtekst2Tegn"/>
    <w:uiPriority w:val="99"/>
    <w:unhideWhenUsed/>
    <w:rsid w:val="00AA1D8D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AA1D8D"/>
  </w:style>
  <w:style w:type="paragraph" w:styleId="Brdtekst3">
    <w:name w:val="Body Text 3"/>
    <w:basedOn w:val="Normal"/>
    <w:link w:val="Brdtekst3Teg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Punktliste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Punktliste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Punktliste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merertliste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-forts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-forts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-forts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tekst">
    <w:name w:val="macro"/>
    <w:link w:val="MakrotekstTeg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rsid w:val="0029639D"/>
    <w:rPr>
      <w:rFonts w:ascii="Courier" w:hAnsi="Courier"/>
      <w:sz w:val="20"/>
      <w:szCs w:val="20"/>
    </w:rPr>
  </w:style>
  <w:style w:type="paragraph" w:styleId="Sitat">
    <w:name w:val="Quote"/>
    <w:basedOn w:val="Normal"/>
    <w:next w:val="Normal"/>
    <w:link w:val="SitatTegn"/>
    <w:uiPriority w:val="29"/>
    <w:qFormat/>
    <w:rsid w:val="00FC693F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C693F"/>
    <w:rPr>
      <w:i/>
      <w:iCs/>
      <w:color w:val="000000" w:themeColor="tex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erk">
    <w:name w:val="Strong"/>
    <w:basedOn w:val="Standardskriftforavsnitt"/>
    <w:uiPriority w:val="22"/>
    <w:qFormat/>
    <w:rsid w:val="00FC693F"/>
    <w:rPr>
      <w:b/>
      <w:bCs/>
    </w:rPr>
  </w:style>
  <w:style w:type="character" w:styleId="Utheving">
    <w:name w:val="Emphasis"/>
    <w:basedOn w:val="Standardskriftforavsnitt"/>
    <w:uiPriority w:val="20"/>
    <w:qFormat/>
    <w:rsid w:val="00FC693F"/>
    <w:rPr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C693F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C693F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C693F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C693F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C693F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C693F"/>
    <w:pPr>
      <w:outlineLvl w:val="9"/>
    </w:pPr>
  </w:style>
  <w:style w:type="table" w:styleId="Tabellrutenett">
    <w:name w:val="Table Grid"/>
    <w:basedOn w:val="Vanligtabel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">
    <w:name w:val="Light Shading"/>
    <w:basedOn w:val="Vanligtabel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liste">
    <w:name w:val="Light List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trutenett">
    <w:name w:val="Light Grid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ddelsskyggelegging1">
    <w:name w:val="Medium Shading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liste1">
    <w:name w:val="Medium Lis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rkliste">
    <w:name w:val="Dark List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gerikskyggelegging">
    <w:name w:val="Colorful Shading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liste">
    <w:name w:val="Colorful List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trutenett">
    <w:name w:val="Colorful Grid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Plassholdertekst">
    <w:name w:val="Placeholder Text"/>
    <w:basedOn w:val="Standardskriftforavsnitt"/>
    <w:uiPriority w:val="99"/>
    <w:semiHidden/>
    <w:rsid w:val="002C6EB1"/>
    <w:rPr>
      <w:color w:val="666666"/>
    </w:rPr>
  </w:style>
  <w:style w:type="character" w:styleId="Hyperkobling">
    <w:name w:val="Hyperlink"/>
    <w:basedOn w:val="Standardskriftforavsnitt"/>
    <w:uiPriority w:val="99"/>
    <w:unhideWhenUsed/>
    <w:rsid w:val="00D21119"/>
    <w:rPr>
      <w:color w:val="0000FF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D21119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DC45E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B123E47-0034-434B-94F7-875352BB3987}"/>
      </w:docPartPr>
      <w:docPartBody>
        <w:p w:rsidR="00B50BBC" w:rsidRDefault="00147354">
          <w:r w:rsidRPr="004E6524">
            <w:rPr>
              <w:rStyle w:val="Plassholdertekst"/>
            </w:rPr>
            <w:t>Velg et element.</w:t>
          </w:r>
        </w:p>
      </w:docPartBody>
    </w:docPart>
    <w:docPart>
      <w:docPartPr>
        <w:name w:val="FAD372CB008841AD93EB35E9E14F62B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0BAA2A1-A4F0-4B39-8F3B-697DADC611EE}"/>
      </w:docPartPr>
      <w:docPartBody>
        <w:p w:rsidR="00B50BBC" w:rsidRDefault="00147354" w:rsidP="00147354">
          <w:pPr>
            <w:pStyle w:val="FAD372CB008841AD93EB35E9E14F62BB2"/>
          </w:pPr>
          <w:r w:rsidRPr="004E6524">
            <w:rPr>
              <w:rStyle w:val="Plassholdertekst"/>
            </w:rPr>
            <w:t>Velg et element.</w:t>
          </w:r>
        </w:p>
      </w:docPartBody>
    </w:docPart>
    <w:docPart>
      <w:docPartPr>
        <w:name w:val="6ADA1E1E3DAF4590B563CE5E6CFFD55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B61BBD2-4122-479A-B0A2-5AF6F646FFB9}"/>
      </w:docPartPr>
      <w:docPartBody>
        <w:p w:rsidR="00B50BBC" w:rsidRDefault="00147354" w:rsidP="00147354">
          <w:pPr>
            <w:pStyle w:val="6ADA1E1E3DAF4590B563CE5E6CFFD5502"/>
          </w:pPr>
          <w:r w:rsidRPr="004E6524">
            <w:rPr>
              <w:rStyle w:val="Plassholdertekst"/>
            </w:rPr>
            <w:t>Velg et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354"/>
    <w:rsid w:val="000913E3"/>
    <w:rsid w:val="00147354"/>
    <w:rsid w:val="00152F0D"/>
    <w:rsid w:val="00244654"/>
    <w:rsid w:val="00262030"/>
    <w:rsid w:val="0037244E"/>
    <w:rsid w:val="004F51F1"/>
    <w:rsid w:val="006A32F3"/>
    <w:rsid w:val="00B42E5B"/>
    <w:rsid w:val="00B50BBC"/>
    <w:rsid w:val="00DB5158"/>
    <w:rsid w:val="00E14FE5"/>
    <w:rsid w:val="00E401D7"/>
    <w:rsid w:val="00F44B61"/>
    <w:rsid w:val="00F8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147354"/>
    <w:rPr>
      <w:color w:val="666666"/>
    </w:rPr>
  </w:style>
  <w:style w:type="paragraph" w:customStyle="1" w:styleId="FAD372CB008841AD93EB35E9E14F62BB2">
    <w:name w:val="FAD372CB008841AD93EB35E9E14F62BB2"/>
    <w:rsid w:val="00147354"/>
    <w:pPr>
      <w:spacing w:after="200" w:line="276" w:lineRule="auto"/>
    </w:pPr>
    <w:rPr>
      <w:kern w:val="0"/>
      <w:sz w:val="22"/>
      <w:szCs w:val="22"/>
      <w:lang w:val="en-US" w:eastAsia="en-US"/>
      <w14:ligatures w14:val="none"/>
    </w:rPr>
  </w:style>
  <w:style w:type="paragraph" w:customStyle="1" w:styleId="6ADA1E1E3DAF4590B563CE5E6CFFD5502">
    <w:name w:val="6ADA1E1E3DAF4590B563CE5E6CFFD5502"/>
    <w:rsid w:val="00147354"/>
    <w:pPr>
      <w:spacing w:after="200" w:line="276" w:lineRule="auto"/>
    </w:pPr>
    <w:rPr>
      <w:kern w:val="0"/>
      <w:sz w:val="22"/>
      <w:szCs w:val="22"/>
      <w:lang w:val="en-US"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823C12119A4B41AB39711B5A30826D" ma:contentTypeVersion="3" ma:contentTypeDescription="Opprett et nytt dokument." ma:contentTypeScope="" ma:versionID="19618388cc3424d69b612a64245ce375">
  <xsd:schema xmlns:xsd="http://www.w3.org/2001/XMLSchema" xmlns:xs="http://www.w3.org/2001/XMLSchema" xmlns:p="http://schemas.microsoft.com/office/2006/metadata/properties" xmlns:ns2="8ea65630-1fc8-454b-94d1-2998a6a95ede" targetNamespace="http://schemas.microsoft.com/office/2006/metadata/properties" ma:root="true" ma:fieldsID="20f8210eb640bf81e3a4ca2e4cefee68" ns2:_="">
    <xsd:import namespace="8ea65630-1fc8-454b-94d1-2998a6a95e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a65630-1fc8-454b-94d1-2998a6a95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5E5EFD-FB09-4AE0-B7E6-838C72BE5D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DFE6FD-8894-4C9A-B042-897AAEA86D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44DA3F-222F-4B65-9BF9-F5AB5D9B0013}"/>
</file>

<file path=docMetadata/LabelInfo.xml><?xml version="1.0" encoding="utf-8"?>
<clbl:labelList xmlns:clbl="http://schemas.microsoft.com/office/2020/mipLabelMetadata">
  <clbl:label id="{d0484126-3486-41a9-802e-7f1e2277276c}" enabled="1" method="Standard" siteId="{eec01f8e-737f-43e3-9ed5-f8a59913bd8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284</Words>
  <Characters>1507</Characters>
  <Application>Microsoft Office Word</Application>
  <DocSecurity>0</DocSecurity>
  <Lines>12</Lines>
  <Paragraphs>3</Paragraphs>
  <ScaleCrop>false</ScaleCrop>
  <Manager/>
  <Company/>
  <LinksUpToDate>false</LinksUpToDate>
  <CharactersWithSpaces>1788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Tom Fredrik Valbrek</cp:lastModifiedBy>
  <cp:revision>3</cp:revision>
  <dcterms:created xsi:type="dcterms:W3CDTF">2026-08-28T11:04:00Z</dcterms:created>
  <dcterms:modified xsi:type="dcterms:W3CDTF">2026-08-28T11:08:00Z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0484126-3486-41a9-802e-7f1e2277276c_Enabled">
    <vt:lpwstr>true</vt:lpwstr>
  </property>
  <property fmtid="{D5CDD505-2E9C-101B-9397-08002B2CF9AE}" pid="3" name="MSIP_Label_d0484126-3486-41a9-802e-7f1e2277276c_SetDate">
    <vt:lpwstr>2026-06-03T12:20:10Z</vt:lpwstr>
  </property>
  <property fmtid="{D5CDD505-2E9C-101B-9397-08002B2CF9AE}" pid="4" name="MSIP_Label_d0484126-3486-41a9-802e-7f1e2277276c_Method">
    <vt:lpwstr>Standard</vt:lpwstr>
  </property>
  <property fmtid="{D5CDD505-2E9C-101B-9397-08002B2CF9AE}" pid="5" name="MSIP_Label_d0484126-3486-41a9-802e-7f1e2277276c_Name">
    <vt:lpwstr>d0484126-3486-41a9-802e-7f1e2277276c</vt:lpwstr>
  </property>
  <property fmtid="{D5CDD505-2E9C-101B-9397-08002B2CF9AE}" pid="6" name="MSIP_Label_d0484126-3486-41a9-802e-7f1e2277276c_SiteId">
    <vt:lpwstr>eec01f8e-737f-43e3-9ed5-f8a59913bd82</vt:lpwstr>
  </property>
  <property fmtid="{D5CDD505-2E9C-101B-9397-08002B2CF9AE}" pid="7" name="MSIP_Label_d0484126-3486-41a9-802e-7f1e2277276c_ActionId">
    <vt:lpwstr>5fac62fb-5437-47b6-8a11-97ba1909a748</vt:lpwstr>
  </property>
  <property fmtid="{D5CDD505-2E9C-101B-9397-08002B2CF9AE}" pid="8" name="MSIP_Label_d0484126-3486-41a9-802e-7f1e2277276c_ContentBits">
    <vt:lpwstr>0</vt:lpwstr>
  </property>
  <property fmtid="{D5CDD505-2E9C-101B-9397-08002B2CF9AE}" pid="9" name="ContentTypeId">
    <vt:lpwstr>0x01010041823C12119A4B41AB39711B5A30826D</vt:lpwstr>
  </property>
  <property fmtid="{D5CDD505-2E9C-101B-9397-08002B2CF9AE}" pid="10" name="MediaServiceImageTags">
    <vt:lpwstr/>
  </property>
  <property fmtid="{D5CDD505-2E9C-101B-9397-08002B2CF9AE}" pid="11" name="xd_ProgID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</Properties>
</file>